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B640" w14:textId="2C21D615" w:rsidR="003E6EAF" w:rsidRPr="00E57D7C" w:rsidRDefault="003E6EAF" w:rsidP="00D13B21">
      <w:pPr>
        <w:pStyle w:val="Kop1"/>
        <w:ind w:left="0"/>
        <w:rPr>
          <w:rFonts w:asciiTheme="minorHAnsi" w:hAnsiTheme="minorHAnsi" w:cstheme="minorHAnsi"/>
          <w:sz w:val="28"/>
        </w:rPr>
      </w:pPr>
      <w:bookmarkStart w:id="0" w:name="_Toc98775522"/>
      <w:r w:rsidRPr="00E57D7C">
        <w:rPr>
          <w:rFonts w:asciiTheme="minorHAnsi" w:hAnsiTheme="minorHAnsi" w:cstheme="minorHAnsi"/>
          <w:sz w:val="28"/>
        </w:rPr>
        <w:t>Bijlage 0</w:t>
      </w:r>
      <w:r w:rsidR="00D6201F">
        <w:rPr>
          <w:rFonts w:asciiTheme="minorHAnsi" w:hAnsiTheme="minorHAnsi" w:cstheme="minorHAnsi"/>
          <w:sz w:val="28"/>
        </w:rPr>
        <w:t>7</w:t>
      </w:r>
      <w:r w:rsidRPr="00E57D7C">
        <w:rPr>
          <w:rFonts w:asciiTheme="minorHAnsi" w:hAnsiTheme="minorHAnsi" w:cstheme="minorHAnsi"/>
          <w:sz w:val="28"/>
        </w:rPr>
        <w:t xml:space="preserve"> </w:t>
      </w:r>
      <w:r w:rsidR="00D13B21">
        <w:rPr>
          <w:rFonts w:asciiTheme="minorHAnsi" w:hAnsiTheme="minorHAnsi" w:cstheme="minorHAnsi"/>
          <w:sz w:val="28"/>
        </w:rPr>
        <w:t>–</w:t>
      </w:r>
      <w:r w:rsidRPr="00E57D7C">
        <w:rPr>
          <w:rFonts w:asciiTheme="minorHAnsi" w:hAnsiTheme="minorHAnsi" w:cstheme="minorHAnsi"/>
          <w:sz w:val="28"/>
        </w:rPr>
        <w:t xml:space="preserve"> Model </w:t>
      </w:r>
      <w:r w:rsidR="00E57D7C" w:rsidRPr="00E57D7C">
        <w:rPr>
          <w:rFonts w:asciiTheme="minorHAnsi" w:hAnsiTheme="minorHAnsi" w:cstheme="minorHAnsi"/>
          <w:sz w:val="28"/>
        </w:rPr>
        <w:t>R</w:t>
      </w:r>
      <w:r w:rsidRPr="00E57D7C">
        <w:rPr>
          <w:rFonts w:asciiTheme="minorHAnsi" w:hAnsiTheme="minorHAnsi" w:cstheme="minorHAnsi"/>
          <w:sz w:val="28"/>
        </w:rPr>
        <w:t xml:space="preserve">eferentieverklaring </w:t>
      </w:r>
      <w:r w:rsidR="00D13B21">
        <w:rPr>
          <w:rFonts w:asciiTheme="minorHAnsi" w:hAnsiTheme="minorHAnsi" w:cstheme="minorHAnsi"/>
          <w:sz w:val="28"/>
        </w:rPr>
        <w:t xml:space="preserve">t.b.v. </w:t>
      </w:r>
      <w:r w:rsidRPr="00E57D7C">
        <w:rPr>
          <w:rFonts w:asciiTheme="minorHAnsi" w:hAnsiTheme="minorHAnsi" w:cstheme="minorHAnsi"/>
          <w:sz w:val="28"/>
        </w:rPr>
        <w:t>de ervaringseis om te voldoen aan de geschiktheidseisen</w:t>
      </w:r>
    </w:p>
    <w:p w14:paraId="56C9C971" w14:textId="6D55299C" w:rsidR="00E57D7C" w:rsidRPr="00E57D7C" w:rsidRDefault="00E57D7C" w:rsidP="002E1DED">
      <w:pPr>
        <w:ind w:left="0"/>
        <w:rPr>
          <w:rFonts w:asciiTheme="minorHAnsi" w:hAnsiTheme="minorHAnsi" w:cstheme="minorHAnsi"/>
          <w:spacing w:val="0"/>
          <w:sz w:val="20"/>
        </w:rPr>
      </w:pPr>
      <w:r w:rsidRPr="00E57D7C">
        <w:rPr>
          <w:rFonts w:asciiTheme="minorHAnsi" w:hAnsiTheme="minorHAnsi" w:cstheme="minorHAnsi"/>
          <w:spacing w:val="0"/>
          <w:sz w:val="20"/>
        </w:rPr>
        <w:t>Inzake de aanbesteding conform de Europese openbare procedure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E57D7C">
        <w:rPr>
          <w:rFonts w:asciiTheme="minorHAnsi" w:hAnsiTheme="minorHAnsi" w:cstheme="minorHAnsi"/>
          <w:spacing w:val="0"/>
          <w:sz w:val="20"/>
        </w:rPr>
        <w:t>betreffende de Opdracht:</w:t>
      </w:r>
    </w:p>
    <w:p w14:paraId="1641E0B3" w14:textId="77777777" w:rsidR="00E57D7C" w:rsidRPr="00064B9C" w:rsidRDefault="00E57D7C" w:rsidP="00E57D7C">
      <w:pPr>
        <w:jc w:val="center"/>
        <w:rPr>
          <w:rFonts w:cstheme="minorHAnsi"/>
        </w:rPr>
      </w:pPr>
    </w:p>
    <w:p w14:paraId="14A65B73" w14:textId="0E97391D" w:rsidR="00E57D7C" w:rsidRDefault="00E57D7C" w:rsidP="00E57D7C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</w:t>
      </w:r>
      <w:r w:rsidR="002B3E3C">
        <w:rPr>
          <w:rFonts w:ascii="Calibri" w:hAnsi="Calibri"/>
          <w:b/>
          <w:sz w:val="28"/>
          <w:szCs w:val="28"/>
        </w:rPr>
        <w:t>Onderhoud en beheer fonteinen 2024-2028</w:t>
      </w:r>
      <w:r>
        <w:rPr>
          <w:rFonts w:ascii="Calibri" w:hAnsi="Calibri"/>
          <w:b/>
          <w:sz w:val="28"/>
          <w:szCs w:val="28"/>
        </w:rPr>
        <w:t>”</w:t>
      </w:r>
    </w:p>
    <w:p w14:paraId="2F6BDAAB" w14:textId="6B9AA249" w:rsidR="00E57D7C" w:rsidRPr="002E1DED" w:rsidRDefault="00E57D7C" w:rsidP="009B635F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m</w:t>
      </w:r>
      <w:r w:rsidRPr="00844E81">
        <w:rPr>
          <w:rFonts w:ascii="Calibri" w:hAnsi="Calibri"/>
          <w:b/>
        </w:rPr>
        <w:t xml:space="preserve">et projectnummer </w:t>
      </w:r>
      <w:r w:rsidR="009B635F" w:rsidRPr="009B635F">
        <w:rPr>
          <w:rFonts w:ascii="Calibri" w:hAnsi="Calibri"/>
          <w:b/>
        </w:rPr>
        <w:t>15600420</w:t>
      </w:r>
    </w:p>
    <w:bookmarkEnd w:id="0"/>
    <w:p w14:paraId="7806A9DA" w14:textId="77777777" w:rsidR="00E65700" w:rsidRDefault="00E65700" w:rsidP="00DC12C5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</w:rPr>
      </w:pPr>
    </w:p>
    <w:p w14:paraId="22C49C25" w14:textId="73BC63EF" w:rsidR="00DC12C5" w:rsidRPr="00C51468" w:rsidRDefault="00DC12C5" w:rsidP="00D13B21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  <w:r w:rsidRPr="000C7F8E">
        <w:rPr>
          <w:rFonts w:asciiTheme="minorHAnsi" w:hAnsiTheme="minorHAnsi" w:cstheme="minorHAnsi"/>
          <w:spacing w:val="0"/>
          <w:sz w:val="20"/>
        </w:rPr>
        <w:t xml:space="preserve">Inschrijver/participanten in de </w:t>
      </w:r>
      <w:r>
        <w:rPr>
          <w:rFonts w:asciiTheme="minorHAnsi" w:hAnsiTheme="minorHAnsi" w:cstheme="minorHAnsi"/>
          <w:spacing w:val="0"/>
          <w:sz w:val="20"/>
        </w:rPr>
        <w:t>C</w:t>
      </w:r>
      <w:r w:rsidRPr="000C7F8E">
        <w:rPr>
          <w:rFonts w:asciiTheme="minorHAnsi" w:hAnsiTheme="minorHAnsi" w:cstheme="minorHAnsi"/>
          <w:spacing w:val="0"/>
          <w:sz w:val="20"/>
        </w:rPr>
        <w:t>ombinatie verklaart/verklaren te beschikken over 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>gevraagde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 xml:space="preserve">kerncompetenties, zoals vermeld 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 xml:space="preserve">in paragraaf </w:t>
      </w:r>
      <w:r w:rsidR="006A6FC1">
        <w:rPr>
          <w:rFonts w:asciiTheme="minorHAnsi" w:hAnsiTheme="minorHAnsi" w:cs="TT14Et00"/>
          <w:spacing w:val="0"/>
          <w:sz w:val="20"/>
          <w:lang w:eastAsia="en-US"/>
        </w:rPr>
        <w:t xml:space="preserve">5.3.4 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>van de Inschrijvingsleidraad</w:t>
      </w:r>
      <w:r w:rsidR="00E57D7C">
        <w:rPr>
          <w:rFonts w:asciiTheme="minorHAnsi" w:hAnsiTheme="minorHAnsi" w:cs="TT14Et00"/>
          <w:spacing w:val="0"/>
          <w:sz w:val="20"/>
          <w:lang w:eastAsia="en-US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>en hiermee te</w:t>
      </w:r>
      <w:r w:rsidRPr="00C51468">
        <w:rPr>
          <w:rFonts w:asciiTheme="minorHAnsi" w:hAnsiTheme="minorHAnsi" w:cstheme="minorHAnsi"/>
          <w:spacing w:val="0"/>
          <w:sz w:val="20"/>
        </w:rPr>
        <w:t xml:space="preserve"> beschikken over de gevraagde</w:t>
      </w:r>
      <w:r w:rsidRPr="00C51468">
        <w:rPr>
          <w:rFonts w:asciiTheme="minorHAnsi" w:hAnsiTheme="minorHAnsi"/>
          <w:sz w:val="20"/>
        </w:rPr>
        <w:t xml:space="preserve"> deskundigheid, vakkundigheid en ervaring</w:t>
      </w:r>
      <w:r>
        <w:rPr>
          <w:rFonts w:asciiTheme="minorHAnsi" w:hAnsiTheme="minorHAnsi"/>
          <w:sz w:val="20"/>
        </w:rPr>
        <w:t>.</w:t>
      </w:r>
    </w:p>
    <w:p w14:paraId="6BA6FAF3" w14:textId="77777777" w:rsidR="00DC12C5" w:rsidRDefault="00DC12C5" w:rsidP="00DC12C5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  <w:highlight w:val="green"/>
        </w:rPr>
      </w:pPr>
    </w:p>
    <w:p w14:paraId="65E45C6E" w14:textId="74D56AD6" w:rsidR="00DC12C5" w:rsidRDefault="00DC12C5" w:rsidP="00D13B21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  <w:r w:rsidRPr="007A7A60">
        <w:rPr>
          <w:rFonts w:asciiTheme="minorHAnsi" w:hAnsiTheme="minorHAnsi" w:cstheme="minorHAnsi"/>
          <w:spacing w:val="0"/>
          <w:sz w:val="20"/>
        </w:rPr>
        <w:t>Inschrijver/participanten in de</w:t>
      </w:r>
      <w:r w:rsidRPr="005E7913">
        <w:rPr>
          <w:rFonts w:asciiTheme="minorHAnsi" w:hAnsiTheme="minorHAnsi" w:cstheme="minorHAnsi"/>
          <w:spacing w:val="0"/>
          <w:sz w:val="20"/>
        </w:rPr>
        <w:t xml:space="preserve"> </w:t>
      </w:r>
      <w:r>
        <w:rPr>
          <w:rFonts w:asciiTheme="minorHAnsi" w:hAnsiTheme="minorHAnsi" w:cstheme="minorHAnsi"/>
          <w:spacing w:val="0"/>
          <w:sz w:val="20"/>
        </w:rPr>
        <w:t>C</w:t>
      </w:r>
      <w:r w:rsidRPr="005E7913">
        <w:rPr>
          <w:rFonts w:asciiTheme="minorHAnsi" w:hAnsiTheme="minorHAnsi" w:cstheme="minorHAnsi"/>
          <w:spacing w:val="0"/>
          <w:sz w:val="20"/>
        </w:rPr>
        <w:t xml:space="preserve">ombinatie voegt/voegen de in </w:t>
      </w:r>
      <w:r w:rsidR="002A2D73">
        <w:rPr>
          <w:rFonts w:asciiTheme="minorHAnsi" w:hAnsiTheme="minorHAnsi" w:cstheme="minorHAnsi"/>
          <w:spacing w:val="0"/>
          <w:sz w:val="20"/>
        </w:rPr>
        <w:t>het Aanbesteding</w:t>
      </w:r>
      <w:r w:rsidR="00EC5D65">
        <w:rPr>
          <w:rFonts w:asciiTheme="minorHAnsi" w:hAnsiTheme="minorHAnsi" w:cstheme="minorHAnsi"/>
          <w:spacing w:val="0"/>
          <w:sz w:val="20"/>
        </w:rPr>
        <w:t>sdocument</w:t>
      </w:r>
      <w:r w:rsidRPr="005E7913">
        <w:rPr>
          <w:rFonts w:asciiTheme="minorHAnsi" w:hAnsiTheme="minorHAnsi" w:cstheme="minorHAnsi"/>
          <w:spacing w:val="0"/>
          <w:sz w:val="20"/>
        </w:rPr>
        <w:t xml:space="preserve"> gevraagde getekende tevredenheidverklaring bij. </w:t>
      </w:r>
    </w:p>
    <w:p w14:paraId="7EA8C545" w14:textId="77777777" w:rsidR="00E57D7C" w:rsidRDefault="00E57D7C" w:rsidP="00DC12C5">
      <w:pPr>
        <w:tabs>
          <w:tab w:val="left" w:pos="2552"/>
        </w:tabs>
        <w:suppressAutoHyphens/>
        <w:jc w:val="both"/>
        <w:rPr>
          <w:rFonts w:asciiTheme="minorHAnsi" w:hAnsiTheme="minorHAnsi"/>
          <w:sz w:val="20"/>
          <w:u w:val="single"/>
        </w:rPr>
      </w:pPr>
    </w:p>
    <w:p w14:paraId="0F5B5C99" w14:textId="77777777" w:rsidR="00DC12C5" w:rsidRDefault="00DC12C5" w:rsidP="002A1C78">
      <w:pPr>
        <w:rPr>
          <w:rFonts w:asciiTheme="minorHAnsi" w:hAnsiTheme="minorHAnsi"/>
          <w:sz w:val="20"/>
          <w:u w:val="single"/>
        </w:rPr>
      </w:pPr>
    </w:p>
    <w:p w14:paraId="5A0DA91A" w14:textId="77777777" w:rsidR="00DC12C5" w:rsidRDefault="00DC12C5" w:rsidP="002A1C78">
      <w:pPr>
        <w:rPr>
          <w:rFonts w:asciiTheme="minorHAnsi" w:hAnsiTheme="minorHAnsi"/>
          <w:sz w:val="20"/>
        </w:rPr>
      </w:pPr>
    </w:p>
    <w:p w14:paraId="4C64E2A2" w14:textId="5557396A" w:rsidR="002524A5" w:rsidRDefault="002524A5" w:rsidP="00106096">
      <w:pPr>
        <w:rPr>
          <w:rFonts w:asciiTheme="minorHAnsi" w:hAnsiTheme="minorHAnsi"/>
          <w:sz w:val="20"/>
        </w:rPr>
      </w:pPr>
    </w:p>
    <w:p w14:paraId="34E0C2A9" w14:textId="77777777" w:rsidR="002524A5" w:rsidRDefault="002524A5" w:rsidP="002524A5">
      <w:pPr>
        <w:jc w:val="both"/>
        <w:rPr>
          <w:rFonts w:asciiTheme="minorHAnsi" w:hAnsiTheme="minorHAnsi"/>
          <w:sz w:val="20"/>
        </w:rPr>
      </w:pPr>
      <w:bookmarkStart w:id="1" w:name="_Hlk65849879"/>
    </w:p>
    <w:bookmarkEnd w:id="1"/>
    <w:p w14:paraId="2AB024E3" w14:textId="020C9FFF" w:rsidR="002A1C78" w:rsidRDefault="002A1C78">
      <w:pPr>
        <w:spacing w:after="200" w:line="276" w:lineRule="auto"/>
        <w:ind w:left="0"/>
        <w:rPr>
          <w:rFonts w:asciiTheme="minorHAnsi" w:hAnsiTheme="minorHAnsi" w:cstheme="minorHAnsi"/>
          <w:spacing w:val="0"/>
          <w:sz w:val="20"/>
        </w:rPr>
      </w:pPr>
      <w:r>
        <w:rPr>
          <w:rFonts w:asciiTheme="minorHAnsi" w:hAnsiTheme="minorHAnsi" w:cstheme="minorHAnsi"/>
          <w:spacing w:val="0"/>
          <w:sz w:val="20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F916D0" w:rsidRPr="001E56E5" w14:paraId="206C2A4C" w14:textId="77777777" w:rsidTr="00F916D0">
        <w:tc>
          <w:tcPr>
            <w:tcW w:w="3856" w:type="dxa"/>
            <w:shd w:val="clear" w:color="auto" w:fill="D9D9D9" w:themeFill="background1" w:themeFillShade="D9"/>
          </w:tcPr>
          <w:p w14:paraId="7CEB30DE" w14:textId="6247BDA6" w:rsidR="00F916D0" w:rsidRPr="005E1A14" w:rsidRDefault="00F916D0" w:rsidP="00F916D0">
            <w:pPr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</w:rPr>
            </w:pPr>
            <w:r w:rsidRPr="005E1A14">
              <w:rPr>
                <w:rFonts w:asciiTheme="minorHAnsi" w:hAnsiTheme="minorHAnsi" w:cstheme="minorHAnsi"/>
                <w:b/>
              </w:rPr>
              <w:lastRenderedPageBreak/>
              <w:t xml:space="preserve">Kenmerken van de organisatie/referentie  waar kerncompetenties </w:t>
            </w:r>
            <w:r w:rsidR="00E57D7C">
              <w:rPr>
                <w:rFonts w:asciiTheme="minorHAnsi" w:hAnsiTheme="minorHAnsi" w:cstheme="minorHAnsi"/>
                <w:b/>
              </w:rPr>
              <w:t>z</w:t>
            </w:r>
            <w:r w:rsidRPr="005E1A14">
              <w:rPr>
                <w:rFonts w:asciiTheme="minorHAnsi" w:hAnsiTheme="minorHAnsi" w:cstheme="minorHAnsi"/>
                <w:b/>
              </w:rPr>
              <w:t>ijn uitgevoerd</w:t>
            </w:r>
          </w:p>
          <w:p w14:paraId="5F08352F" w14:textId="77777777" w:rsidR="00F916D0" w:rsidRPr="001E56E5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BFBFBF" w:themeFill="background1" w:themeFillShade="BF"/>
          </w:tcPr>
          <w:p w14:paraId="58ED3DE4" w14:textId="6AEAD2C5" w:rsidR="00F916D0" w:rsidRPr="001E56E5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5E1A14">
              <w:rPr>
                <w:rFonts w:asciiTheme="minorHAnsi" w:hAnsiTheme="minorHAnsi" w:cstheme="minorHAnsi"/>
                <w:b/>
              </w:rPr>
              <w:t>Invulvelden</w:t>
            </w:r>
          </w:p>
        </w:tc>
      </w:tr>
      <w:tr w:rsidR="00292B20" w:rsidRPr="001E56E5" w14:paraId="165C0C3F" w14:textId="77777777" w:rsidTr="00FE5A42">
        <w:tc>
          <w:tcPr>
            <w:tcW w:w="3856" w:type="dxa"/>
          </w:tcPr>
          <w:p w14:paraId="7FB03E20" w14:textId="3CB508EB" w:rsidR="00292B20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Naam Inschrijver:</w:t>
            </w:r>
          </w:p>
          <w:p w14:paraId="36565EE7" w14:textId="77777777" w:rsidR="00292B20" w:rsidRPr="001E56E5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A839E48" w14:textId="33D3FEC2" w:rsidR="00292B20" w:rsidRPr="001E56E5" w:rsidRDefault="00292B20" w:rsidP="00FE5A42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916D0" w:rsidRPr="001E56E5" w14:paraId="079F88B4" w14:textId="77777777" w:rsidTr="00B258FE">
        <w:tc>
          <w:tcPr>
            <w:tcW w:w="3856" w:type="dxa"/>
          </w:tcPr>
          <w:p w14:paraId="42DCC901" w14:textId="013E132A" w:rsidR="00F916D0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Naam Referentieopdracht</w:t>
            </w:r>
            <w:r w:rsidR="006F4AA0">
              <w:rPr>
                <w:rFonts w:asciiTheme="minorHAnsi" w:hAnsiTheme="minorHAnsi" w:cstheme="minorHAnsi"/>
                <w:spacing w:val="0"/>
                <w:sz w:val="20"/>
              </w:rPr>
              <w:t xml:space="preserve"> </w:t>
            </w:r>
          </w:p>
          <w:p w14:paraId="2FB00A0F" w14:textId="2B181431" w:rsidR="007234FE" w:rsidRPr="001E56E5" w:rsidRDefault="007234FE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F7E9ED2" w14:textId="1AE88941" w:rsidR="00F916D0" w:rsidRPr="001E56E5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44D76730" w14:textId="77777777" w:rsidTr="00B258FE">
        <w:tc>
          <w:tcPr>
            <w:tcW w:w="3856" w:type="dxa"/>
          </w:tcPr>
          <w:p w14:paraId="4CDA6B92" w14:textId="6CD1AC82" w:rsidR="00FA371B" w:rsidRDefault="00FA371B" w:rsidP="00C00B6A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Naam van de </w:t>
            </w:r>
            <w:proofErr w:type="spellStart"/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 die </w:t>
            </w:r>
            <w:r w:rsidR="001F7833">
              <w:rPr>
                <w:rFonts w:asciiTheme="minorHAnsi" w:hAnsiTheme="minorHAnsi" w:cstheme="minorHAnsi"/>
                <w:spacing w:val="0"/>
                <w:sz w:val="20"/>
              </w:rPr>
              <w:t xml:space="preserve">de opdracht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heeft uitgevoerd (in te vullen in geval van een gezamenlijke </w:t>
            </w:r>
            <w:r w:rsidR="00C87A3C">
              <w:rPr>
                <w:rFonts w:asciiTheme="minorHAnsi" w:hAnsiTheme="minorHAnsi" w:cstheme="minorHAnsi"/>
                <w:spacing w:val="0"/>
                <w:sz w:val="20"/>
              </w:rPr>
              <w:t>I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nschrijving):</w:t>
            </w:r>
          </w:p>
          <w:p w14:paraId="64E50F55" w14:textId="201E7E27" w:rsidR="00C87A3C" w:rsidRPr="001E56E5" w:rsidRDefault="00C87A3C" w:rsidP="00C00B6A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28A0B11" w14:textId="603449F8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3739C33E" w14:textId="77777777" w:rsidTr="00B258FE">
        <w:trPr>
          <w:trHeight w:val="1833"/>
        </w:trPr>
        <w:tc>
          <w:tcPr>
            <w:tcW w:w="3856" w:type="dxa"/>
          </w:tcPr>
          <w:p w14:paraId="2740FDFF" w14:textId="33AF1F42" w:rsidR="00FA371B" w:rsidRDefault="00FA371B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Voldoet volgens Inschrijver aan de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 xml:space="preserve">geschiktheidseis inzake technische </w:t>
            </w:r>
            <w:r w:rsidR="00204B55">
              <w:rPr>
                <w:rFonts w:asciiTheme="minorHAnsi" w:hAnsiTheme="minorHAnsi" w:cstheme="minorHAnsi"/>
                <w:spacing w:val="0"/>
                <w:sz w:val="20"/>
              </w:rPr>
              <w:t xml:space="preserve">bekwaamheid en beroepsbekwaamheid, zoals </w:t>
            </w:r>
            <w:r w:rsidRPr="002E69DA">
              <w:rPr>
                <w:rFonts w:asciiTheme="minorHAnsi" w:hAnsiTheme="minorHAnsi" w:cstheme="minorHAnsi"/>
                <w:spacing w:val="0"/>
                <w:sz w:val="20"/>
              </w:rPr>
              <w:t>gesteld onder</w:t>
            </w:r>
            <w:r w:rsidR="00106096">
              <w:rPr>
                <w:rFonts w:asciiTheme="minorHAnsi" w:hAnsiTheme="minorHAnsi" w:cstheme="minorHAnsi"/>
                <w:spacing w:val="0"/>
                <w:sz w:val="20"/>
              </w:rPr>
              <w:t xml:space="preserve"> paragraaf </w:t>
            </w:r>
            <w:r w:rsidR="00106C38">
              <w:rPr>
                <w:rFonts w:asciiTheme="minorHAnsi" w:hAnsiTheme="minorHAnsi" w:cstheme="minorHAnsi"/>
                <w:spacing w:val="0"/>
                <w:sz w:val="20"/>
              </w:rPr>
              <w:t xml:space="preserve">5.3.4 van het aanbestedingsdocument: </w:t>
            </w:r>
          </w:p>
          <w:p w14:paraId="35CE4410" w14:textId="688BB461" w:rsidR="00DC12C5" w:rsidRDefault="00DC12C5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293E127" w14:textId="0E316EEF" w:rsidR="00FC319D" w:rsidRDefault="00FC319D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2ACEF21" w14:textId="77777777" w:rsidR="00FA371B" w:rsidRPr="001E56E5" w:rsidRDefault="00FA371B" w:rsidP="00E57D7C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FB22094" w14:textId="6C63DB17" w:rsidR="00DC12C5" w:rsidRDefault="00DC12C5" w:rsidP="00DC12C5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DC12C5">
              <w:rPr>
                <w:rFonts w:asciiTheme="minorHAnsi" w:hAnsiTheme="minorHAnsi"/>
                <w:sz w:val="20"/>
              </w:rPr>
              <w:t>Ervaringseis, Kerncompetenties:</w:t>
            </w:r>
          </w:p>
          <w:p w14:paraId="4DD8E755" w14:textId="152F89F7" w:rsidR="00E57D7C" w:rsidRDefault="00E57D7C" w:rsidP="00DC12C5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32CFAC79" w14:textId="77777777" w:rsidR="003253B8" w:rsidRDefault="003253B8" w:rsidP="003253B8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3253B8">
              <w:rPr>
                <w:rFonts w:asciiTheme="minorHAnsi" w:hAnsiTheme="minorHAnsi"/>
                <w:sz w:val="20"/>
              </w:rPr>
              <w:t>Aanbestedende Dienst is op zoek naar een Opdrachtnemer die beschikt over kerncompetenties die overeen komen met essentiële onderdelen van de te vergeven Opdracht.</w:t>
            </w:r>
          </w:p>
          <w:p w14:paraId="7606930A" w14:textId="77777777" w:rsidR="00667687" w:rsidRDefault="00667687" w:rsidP="003253B8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3822AA9F" w14:textId="02BAAAD0" w:rsidR="00667687" w:rsidRPr="00667687" w:rsidRDefault="00667687" w:rsidP="00667687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667687">
              <w:rPr>
                <w:rFonts w:asciiTheme="minorHAnsi" w:hAnsiTheme="minorHAnsi"/>
                <w:sz w:val="20"/>
              </w:rPr>
              <w:t xml:space="preserve">Dat Inschrijver beschikt over </w:t>
            </w:r>
            <w:r>
              <w:rPr>
                <w:rFonts w:asciiTheme="minorHAnsi" w:hAnsiTheme="minorHAnsi"/>
                <w:sz w:val="20"/>
              </w:rPr>
              <w:t xml:space="preserve">de 2 </w:t>
            </w:r>
            <w:r w:rsidR="00815064">
              <w:rPr>
                <w:rFonts w:asciiTheme="minorHAnsi" w:hAnsiTheme="minorHAnsi"/>
                <w:sz w:val="20"/>
              </w:rPr>
              <w:t xml:space="preserve">gevraagde </w:t>
            </w:r>
            <w:r w:rsidRPr="00667687">
              <w:rPr>
                <w:rFonts w:asciiTheme="minorHAnsi" w:hAnsiTheme="minorHAnsi"/>
                <w:sz w:val="20"/>
              </w:rPr>
              <w:t>kerncompetenties dient te blijken uit referentie-opdrachten waarin bovenstaande kerncompetentie(s) van toepassing waren. Er mag één referentie-opdracht per kerncompetentie worden ingediend, maar het is ook toegestaan om de kerncompetenties gecombineerd in één referentie-opdracht aan te tonen. Dat houdt in dat maximaal twee referenties mogen worden overgelegd.</w:t>
            </w:r>
          </w:p>
          <w:p w14:paraId="24F877FF" w14:textId="77777777" w:rsidR="00667687" w:rsidRPr="00667687" w:rsidRDefault="00667687" w:rsidP="00667687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6B202A21" w14:textId="77777777" w:rsidR="00667687" w:rsidRPr="00667687" w:rsidRDefault="00667687" w:rsidP="00667687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  <w:r w:rsidRPr="00667687">
              <w:rPr>
                <w:rFonts w:asciiTheme="minorHAnsi" w:hAnsiTheme="minorHAnsi"/>
                <w:sz w:val="20"/>
              </w:rPr>
              <w:t xml:space="preserve">De referentie-opdracht(en) dient/dienen de </w:t>
            </w:r>
            <w:r w:rsidRPr="00667687">
              <w:rPr>
                <w:rFonts w:asciiTheme="minorHAnsi" w:hAnsiTheme="minorHAnsi"/>
                <w:sz w:val="20"/>
                <w:u w:val="single"/>
              </w:rPr>
              <w:t>afgelopen 36 maanden</w:t>
            </w:r>
            <w:r w:rsidRPr="00667687">
              <w:rPr>
                <w:rFonts w:asciiTheme="minorHAnsi" w:hAnsiTheme="minorHAnsi"/>
                <w:sz w:val="20"/>
              </w:rPr>
              <w:t xml:space="preserve"> te zijn uitgevoerd, teruggerekend vanaf datum van </w:t>
            </w:r>
            <w:r w:rsidRPr="00667687">
              <w:rPr>
                <w:rFonts w:asciiTheme="minorHAnsi" w:hAnsiTheme="minorHAnsi"/>
                <w:sz w:val="20"/>
                <w:u w:val="single"/>
              </w:rPr>
              <w:t>sluiting inschrijftermijn</w:t>
            </w:r>
            <w:r w:rsidRPr="00667687">
              <w:rPr>
                <w:rFonts w:asciiTheme="minorHAnsi" w:hAnsiTheme="minorHAnsi"/>
                <w:sz w:val="20"/>
              </w:rPr>
              <w:t>.</w:t>
            </w:r>
          </w:p>
          <w:p w14:paraId="0C047741" w14:textId="77777777" w:rsidR="00671D49" w:rsidRDefault="00671D49" w:rsidP="00DF5D10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543196E6" w14:textId="4970FF6C" w:rsidR="00215B9A" w:rsidRPr="00DC12C5" w:rsidRDefault="00215B9A" w:rsidP="00DC12C5">
            <w:pPr>
              <w:ind w:left="0"/>
              <w:jc w:val="both"/>
              <w:rPr>
                <w:rFonts w:asciiTheme="minorHAnsi" w:hAnsiTheme="minorHAnsi"/>
                <w:b/>
                <w:bCs/>
                <w:sz w:val="20"/>
              </w:rPr>
            </w:pPr>
            <w:r w:rsidRPr="00124323">
              <w:rPr>
                <w:rFonts w:asciiTheme="minorHAnsi" w:hAnsiTheme="minorHAnsi" w:cs="Arial"/>
                <w:sz w:val="20"/>
                <w:highlight w:val="cyan"/>
              </w:rPr>
              <w:t>(LET OP! VERGEET NIET DE DOOR DE REFERENT OPGESTELDE EN ONDERTEKENDE TEVREDENHEIDSVERKLARING</w:t>
            </w:r>
            <w:r w:rsidR="004D2C2D">
              <w:rPr>
                <w:rFonts w:asciiTheme="minorHAnsi" w:hAnsiTheme="minorHAnsi" w:cs="Arial"/>
                <w:sz w:val="20"/>
                <w:highlight w:val="cyan"/>
              </w:rPr>
              <w:t>(EN)</w:t>
            </w:r>
            <w:r w:rsidRPr="00124323">
              <w:rPr>
                <w:rFonts w:asciiTheme="minorHAnsi" w:hAnsiTheme="minorHAnsi" w:cs="Arial"/>
                <w:sz w:val="20"/>
                <w:highlight w:val="cyan"/>
              </w:rPr>
              <w:t xml:space="preserve"> BIJ TE VOEGEN)</w:t>
            </w:r>
          </w:p>
          <w:p w14:paraId="54A41EAD" w14:textId="77777777" w:rsidR="00FA371B" w:rsidRPr="00C22F46" w:rsidRDefault="00FA371B" w:rsidP="00106096">
            <w:pPr>
              <w:spacing w:line="240" w:lineRule="auto"/>
              <w:ind w:left="0"/>
              <w:rPr>
                <w:rFonts w:asciiTheme="minorHAnsi" w:hAnsiTheme="minorHAnsi" w:cstheme="minorHAnsi"/>
                <w:spacing w:val="0"/>
                <w:sz w:val="20"/>
                <w:highlight w:val="yellow"/>
              </w:rPr>
            </w:pPr>
          </w:p>
        </w:tc>
      </w:tr>
      <w:tr w:rsidR="0069249D" w:rsidRPr="00292B20" w14:paraId="00FBCFE2" w14:textId="77777777" w:rsidTr="00FE5A42">
        <w:tc>
          <w:tcPr>
            <w:tcW w:w="3856" w:type="dxa"/>
          </w:tcPr>
          <w:p w14:paraId="21675CCD" w14:textId="77777777" w:rsidR="00F071B0" w:rsidRPr="00F071B0" w:rsidRDefault="00F071B0" w:rsidP="00F071B0">
            <w:pPr>
              <w:pStyle w:val="paragrap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071B0">
              <w:rPr>
                <w:rFonts w:ascii="Segoe UI" w:hAnsi="Segoe UI" w:cs="Segoe UI"/>
                <w:b/>
                <w:bCs/>
                <w:sz w:val="18"/>
                <w:szCs w:val="18"/>
              </w:rPr>
              <w:t>Kerncompetentie A:</w:t>
            </w:r>
            <w:r w:rsidRPr="00F071B0">
              <w:rPr>
                <w:rFonts w:ascii="Segoe UI" w:hAnsi="Segoe UI" w:cs="Segoe UI"/>
                <w:sz w:val="18"/>
                <w:szCs w:val="18"/>
              </w:rPr>
              <w:t xml:space="preserve"> Aantoonbare ervaring met het beheren en onderhouden van complexe fonteinen (complex = fonteinen waarbij ook verlichting en besturingstechniek aanwezig is). </w:t>
            </w:r>
          </w:p>
          <w:p w14:paraId="779EAA7A" w14:textId="588EA866" w:rsidR="0069249D" w:rsidRDefault="00323267" w:rsidP="0032326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Ja/nee + toelichting</w:t>
            </w:r>
          </w:p>
          <w:p w14:paraId="2984414F" w14:textId="77777777" w:rsidR="00676A6C" w:rsidRDefault="00676A6C" w:rsidP="0032326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  <w:p w14:paraId="54A3CBA1" w14:textId="77777777" w:rsidR="00676A6C" w:rsidRDefault="00676A6C" w:rsidP="0032326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</w:rPr>
            </w:pPr>
          </w:p>
          <w:p w14:paraId="3FC28870" w14:textId="77777777" w:rsidR="0069249D" w:rsidRPr="00C87A3C" w:rsidRDefault="0069249D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4F909DB" w14:textId="77777777" w:rsidR="0069249D" w:rsidRPr="00C87A3C" w:rsidRDefault="0069249D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69249D" w:rsidRPr="00292B20" w14:paraId="53395DAB" w14:textId="77777777" w:rsidTr="00FE5A42">
        <w:tc>
          <w:tcPr>
            <w:tcW w:w="3856" w:type="dxa"/>
          </w:tcPr>
          <w:p w14:paraId="25381306" w14:textId="77777777" w:rsidR="00676A6C" w:rsidRPr="00676A6C" w:rsidRDefault="00676A6C" w:rsidP="00676A6C">
            <w:pPr>
              <w:pStyle w:val="paragraph"/>
              <w:textAlignment w:val="baseline"/>
              <w:rPr>
                <w:rFonts w:ascii="Calibri" w:hAnsi="Calibri" w:cs="Calibri"/>
                <w:sz w:val="20"/>
              </w:rPr>
            </w:pPr>
            <w:r w:rsidRPr="00676A6C">
              <w:rPr>
                <w:rFonts w:ascii="Calibri" w:hAnsi="Calibri" w:cs="Calibri"/>
                <w:b/>
                <w:bCs/>
                <w:sz w:val="20"/>
              </w:rPr>
              <w:t>Kerncompetentie B</w:t>
            </w:r>
            <w:r w:rsidRPr="00676A6C">
              <w:rPr>
                <w:rFonts w:ascii="Calibri" w:hAnsi="Calibri" w:cs="Calibri"/>
                <w:sz w:val="20"/>
              </w:rPr>
              <w:t>: Aantoonbare ervaring met het beheren en onderhouden van fonteinen binnen een contract met een contractwaarde van €30.000,-- per jaar.</w:t>
            </w:r>
          </w:p>
          <w:p w14:paraId="65427BFF" w14:textId="77777777" w:rsidR="00323267" w:rsidRDefault="00323267" w:rsidP="0032326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Ja/nee + toelichting</w:t>
            </w:r>
          </w:p>
          <w:p w14:paraId="4C4B6F9C" w14:textId="77777777" w:rsidR="00676A6C" w:rsidRDefault="00676A6C" w:rsidP="0032326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  <w:p w14:paraId="3F665F88" w14:textId="77777777" w:rsidR="00676A6C" w:rsidRPr="00323267" w:rsidRDefault="00676A6C" w:rsidP="0032326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  <w:p w14:paraId="4605C89D" w14:textId="77777777" w:rsidR="00323267" w:rsidRPr="00C87A3C" w:rsidRDefault="00323267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6EDFE15" w14:textId="77777777" w:rsidR="0069249D" w:rsidRPr="00C87A3C" w:rsidRDefault="0069249D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7A496F82" w14:textId="77777777" w:rsidTr="00FE5A42">
        <w:tc>
          <w:tcPr>
            <w:tcW w:w="3856" w:type="dxa"/>
          </w:tcPr>
          <w:p w14:paraId="405B59B5" w14:textId="77777777" w:rsidR="00292B20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Is het referentieproject uitgevoerd in Combinatie?</w:t>
            </w:r>
          </w:p>
          <w:p w14:paraId="2F7A93B9" w14:textId="538C1701" w:rsidR="00C87A3C" w:rsidRP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C81F51B" w14:textId="77777777" w:rsidR="00292B20" w:rsidRPr="00C87A3C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70A4B890" w14:textId="77777777" w:rsidR="00292B20" w:rsidRPr="00C87A3C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</w:tbl>
    <w:p w14:paraId="2165A8F3" w14:textId="77777777" w:rsidR="00676A6C" w:rsidRDefault="00676A6C">
      <w: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292B20" w:rsidRPr="001E56E5" w14:paraId="433DC7F7" w14:textId="77777777" w:rsidTr="00FE5A42">
        <w:tc>
          <w:tcPr>
            <w:tcW w:w="9923" w:type="dxa"/>
            <w:gridSpan w:val="2"/>
          </w:tcPr>
          <w:p w14:paraId="45A2BF30" w14:textId="556BBE05" w:rsidR="00292B20" w:rsidRDefault="00292B20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lastRenderedPageBreak/>
              <w:t xml:space="preserve">Indien </w:t>
            </w:r>
            <w:r w:rsidR="001F7833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de opdracht</w:t>
            </w: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 xml:space="preserve"> is uitgevoerd in Combinatie:</w:t>
            </w:r>
          </w:p>
          <w:p w14:paraId="5082C148" w14:textId="0B8D4528" w:rsidR="00C87A3C" w:rsidRP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12ECB270" w14:textId="77777777" w:rsidTr="00FE5A42">
        <w:tc>
          <w:tcPr>
            <w:tcW w:w="3856" w:type="dxa"/>
          </w:tcPr>
          <w:p w14:paraId="3D0F0B05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De namen van de overige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combinanten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in de Combinatie:</w:t>
            </w:r>
          </w:p>
          <w:p w14:paraId="360FB608" w14:textId="0F8D5BFF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BB6E7EF" w14:textId="1C152EBA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2F34F22F" w14:textId="77777777" w:rsidTr="00FE5A42">
        <w:tc>
          <w:tcPr>
            <w:tcW w:w="3856" w:type="dxa"/>
          </w:tcPr>
          <w:p w14:paraId="35E06983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juridische participatieverhouding:</w:t>
            </w:r>
          </w:p>
          <w:p w14:paraId="1D863AC5" w14:textId="0526A04D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F4F45C8" w14:textId="73AE5388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1C8F06B5" w14:textId="77777777" w:rsidTr="00FE5A42">
        <w:tc>
          <w:tcPr>
            <w:tcW w:w="3856" w:type="dxa"/>
          </w:tcPr>
          <w:p w14:paraId="1A116B91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Percentage aandeel van iedere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in de Combinatie:</w:t>
            </w:r>
          </w:p>
          <w:p w14:paraId="1D3BB777" w14:textId="7D3CA1A0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00B4CD3" w14:textId="01C790EE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5D87EFAB" w14:textId="77777777" w:rsidTr="00FE5A42">
        <w:tc>
          <w:tcPr>
            <w:tcW w:w="3856" w:type="dxa"/>
          </w:tcPr>
          <w:p w14:paraId="3D2710BC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Welke onderdelen van de opdracht daadwerkelijk door de betreffende </w:t>
            </w:r>
            <w:proofErr w:type="spellStart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combinant</w:t>
            </w:r>
            <w:proofErr w:type="spellEnd"/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zijn uitgevoerd:</w:t>
            </w:r>
          </w:p>
          <w:p w14:paraId="36010F3E" w14:textId="295857A5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9FB6CC1" w14:textId="600FAC23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7DFFA44F" w14:textId="77777777" w:rsidTr="00FE5A42">
        <w:tc>
          <w:tcPr>
            <w:tcW w:w="3856" w:type="dxa"/>
          </w:tcPr>
          <w:p w14:paraId="5A0E11BF" w14:textId="4FD68405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Doet Inschrijver voor het referentieproject een beroep op een Derde?</w:t>
            </w:r>
          </w:p>
          <w:p w14:paraId="52379960" w14:textId="1EB9D431" w:rsidR="00C87A3C" w:rsidRP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A03DA1B" w14:textId="77777777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40D31CAB" w14:textId="77777777" w:rsidR="00292B20" w:rsidRPr="00C87A3C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C87A3C" w:rsidRPr="001E56E5" w14:paraId="3B8C82AF" w14:textId="77777777" w:rsidTr="00FE5A42">
        <w:tc>
          <w:tcPr>
            <w:tcW w:w="9923" w:type="dxa"/>
            <w:gridSpan w:val="2"/>
          </w:tcPr>
          <w:p w14:paraId="6C329D02" w14:textId="77777777" w:rsid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Indien een beroep wordt gedaan op een Derde:</w:t>
            </w:r>
          </w:p>
          <w:p w14:paraId="45467893" w14:textId="68CBC432" w:rsidR="00C87A3C" w:rsidRPr="00CC232D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C87A3C" w:rsidRPr="00292B20" w14:paraId="344D835C" w14:textId="77777777" w:rsidTr="00FE5A42">
        <w:tc>
          <w:tcPr>
            <w:tcW w:w="3856" w:type="dxa"/>
          </w:tcPr>
          <w:p w14:paraId="5D101BEA" w14:textId="77777777" w:rsidR="00C87A3C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spacing w:val="0"/>
                <w:sz w:val="20"/>
              </w:rPr>
              <w:t>Naam, adres, en vestigingsplaats van die Derde:</w:t>
            </w:r>
          </w:p>
          <w:p w14:paraId="187E40E7" w14:textId="6CBE56AD" w:rsidR="00C87A3C" w:rsidRPr="00CC232D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E8CA2C7" w14:textId="77777777" w:rsidR="00C87A3C" w:rsidRPr="00292B20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292B20" w:rsidRPr="001E56E5" w14:paraId="0EC79B07" w14:textId="77777777" w:rsidTr="00FE5A42">
        <w:tc>
          <w:tcPr>
            <w:tcW w:w="9923" w:type="dxa"/>
            <w:gridSpan w:val="2"/>
          </w:tcPr>
          <w:p w14:paraId="3375450A" w14:textId="77777777" w:rsidR="00292B20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Algemene kenmerken van het referentieproject:</w:t>
            </w:r>
          </w:p>
          <w:p w14:paraId="114492FC" w14:textId="4E0BBD98" w:rsidR="00C87A3C" w:rsidRPr="00CC232D" w:rsidRDefault="00C87A3C" w:rsidP="00FE5A42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292B20" w14:paraId="5F9A41CD" w14:textId="77777777" w:rsidTr="00FE5A42">
        <w:tc>
          <w:tcPr>
            <w:tcW w:w="3856" w:type="dxa"/>
          </w:tcPr>
          <w:p w14:paraId="045C0EFB" w14:textId="77777777" w:rsidR="00292B20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Aanduiding referentieproject:</w:t>
            </w:r>
          </w:p>
          <w:p w14:paraId="040747B4" w14:textId="34E65BC9" w:rsidR="00C87A3C" w:rsidRPr="00CC232D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65680DC" w14:textId="4776BE39" w:rsidR="00292B20" w:rsidRP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C87A3C" w:rsidRPr="001E56E5" w14:paraId="0FB835A9" w14:textId="77777777" w:rsidTr="00B258FE">
        <w:tc>
          <w:tcPr>
            <w:tcW w:w="3856" w:type="dxa"/>
          </w:tcPr>
          <w:p w14:paraId="49297039" w14:textId="77777777" w:rsidR="00C87A3C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Plaats van uitvoering van het referentieproject:</w:t>
            </w:r>
          </w:p>
          <w:p w14:paraId="232D3F36" w14:textId="5AB7684E" w:rsidR="00C87A3C" w:rsidRPr="00125098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9DEB451" w14:textId="77777777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4025474" w14:textId="77777777" w:rsidTr="00B258FE">
        <w:tc>
          <w:tcPr>
            <w:tcW w:w="3856" w:type="dxa"/>
          </w:tcPr>
          <w:p w14:paraId="35D0295D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Naam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, adres en vestigingsplaats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</w:t>
            </w:r>
            <w:r w:rsidRPr="00125098">
              <w:rPr>
                <w:rFonts w:asciiTheme="minorHAnsi" w:hAnsiTheme="minorHAnsi" w:cstheme="minorHAnsi"/>
                <w:spacing w:val="0"/>
                <w:sz w:val="20"/>
                <w:vertAlign w:val="superscript"/>
              </w:rPr>
              <w:footnoteReference w:id="1"/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6B59427" w14:textId="55C30629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F016811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FB7329A" w14:textId="77777777" w:rsidTr="00B258FE">
        <w:tc>
          <w:tcPr>
            <w:tcW w:w="3856" w:type="dxa"/>
          </w:tcPr>
          <w:p w14:paraId="7131DB67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Type organisatie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0967ED56" w14:textId="0DCF9FCB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308B290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7BEAD389" w14:textId="77777777" w:rsidTr="00B258FE">
        <w:tc>
          <w:tcPr>
            <w:tcW w:w="3856" w:type="dxa"/>
          </w:tcPr>
          <w:p w14:paraId="3C829CA7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6A616D53" w14:textId="20BAE226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6ABE7DD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516F1042" w14:textId="77777777" w:rsidTr="00B258FE">
        <w:tc>
          <w:tcPr>
            <w:tcW w:w="3856" w:type="dxa"/>
          </w:tcPr>
          <w:p w14:paraId="6ACCC98B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Telefoonnummer 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B99D3ED" w14:textId="79C08C21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763F9B2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429FD859" w14:textId="77777777" w:rsidTr="00B258FE">
        <w:tc>
          <w:tcPr>
            <w:tcW w:w="3856" w:type="dxa"/>
          </w:tcPr>
          <w:p w14:paraId="7B60D911" w14:textId="77777777" w:rsidR="00292B20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Datum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aanvang en looptijd contract van de betreffende referentie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opdracht:</w:t>
            </w:r>
          </w:p>
          <w:p w14:paraId="05ADAE42" w14:textId="4D5CC791" w:rsidR="00C87A3C" w:rsidRPr="001E56E5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302BED7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B602608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211DD1D3" w14:textId="77777777" w:rsidTr="00B258FE">
        <w:tc>
          <w:tcPr>
            <w:tcW w:w="3856" w:type="dxa"/>
          </w:tcPr>
          <w:p w14:paraId="05BCECEC" w14:textId="77777777" w:rsidR="00292B20" w:rsidRPr="003B0651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Datum van oplevering van de betreffende referentieopdracht:</w:t>
            </w:r>
          </w:p>
          <w:p w14:paraId="093BA733" w14:textId="4D7467BF" w:rsidR="00C87A3C" w:rsidRPr="003B0651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508A1356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C14B2D7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292B20" w:rsidRPr="001E56E5" w14:paraId="37C9933A" w14:textId="77777777" w:rsidTr="00B258FE">
        <w:tc>
          <w:tcPr>
            <w:tcW w:w="3856" w:type="dxa"/>
          </w:tcPr>
          <w:p w14:paraId="2CD08BBB" w14:textId="77777777" w:rsidR="00292B20" w:rsidRPr="003B0651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Contractwaarde (per jaar) in € (exclusief btw):</w:t>
            </w:r>
          </w:p>
          <w:p w14:paraId="2CCF91B7" w14:textId="3BD9C7BE" w:rsidR="00C87A3C" w:rsidRPr="003B0651" w:rsidRDefault="00C87A3C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215D5E0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0ABAB54A" w14:textId="77777777" w:rsidR="00292B20" w:rsidRPr="001E56E5" w:rsidRDefault="00292B20" w:rsidP="00292B20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02056FCB" w14:textId="77777777" w:rsidR="00E65700" w:rsidRDefault="00E65700" w:rsidP="0034315D">
      <w:pPr>
        <w:spacing w:after="200" w:line="276" w:lineRule="auto"/>
        <w:ind w:left="0"/>
        <w:rPr>
          <w:rFonts w:asciiTheme="minorHAnsi" w:hAnsiTheme="minorHAnsi" w:cstheme="minorHAnsi"/>
          <w:b/>
          <w:bCs/>
          <w:spacing w:val="0"/>
          <w:sz w:val="20"/>
          <w:u w:val="single"/>
        </w:rPr>
      </w:pPr>
    </w:p>
    <w:p w14:paraId="1D7AFEAC" w14:textId="3F2C9835" w:rsidR="00FA371B" w:rsidRPr="001E56E5" w:rsidRDefault="00125098" w:rsidP="00E65700">
      <w:pPr>
        <w:spacing w:after="200" w:line="276" w:lineRule="auto"/>
        <w:ind w:left="0"/>
        <w:rPr>
          <w:rFonts w:asciiTheme="minorHAnsi" w:hAnsiTheme="minorHAnsi" w:cstheme="minorHAnsi"/>
          <w:spacing w:val="0"/>
          <w:szCs w:val="17"/>
        </w:rPr>
      </w:pPr>
      <w:r w:rsidRPr="00105C19">
        <w:rPr>
          <w:rFonts w:asciiTheme="minorHAnsi" w:hAnsiTheme="minorHAnsi" w:cstheme="minorHAnsi"/>
          <w:b/>
          <w:bCs/>
          <w:spacing w:val="0"/>
          <w:sz w:val="20"/>
          <w:u w:val="single"/>
        </w:rPr>
        <w:lastRenderedPageBreak/>
        <w:t>ONDERTEKENING DOOR DE INSCHRIJVER: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6067"/>
      </w:tblGrid>
      <w:tr w:rsidR="00FA371B" w:rsidRPr="001E56E5" w14:paraId="4933D625" w14:textId="77777777" w:rsidTr="00B258FE">
        <w:tc>
          <w:tcPr>
            <w:tcW w:w="3856" w:type="dxa"/>
            <w:shd w:val="clear" w:color="auto" w:fill="auto"/>
          </w:tcPr>
          <w:p w14:paraId="226AABB9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Inschrijver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288D7DE" w14:textId="2DF17037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26CE08C9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198FB2E7" w14:textId="77777777" w:rsidTr="00B258FE">
        <w:tc>
          <w:tcPr>
            <w:tcW w:w="3856" w:type="dxa"/>
            <w:shd w:val="clear" w:color="auto" w:fill="auto"/>
          </w:tcPr>
          <w:p w14:paraId="23ABB6D1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Naam en functie van degene die het inschrijvingsbiljet ondertekent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64AB1C16" w14:textId="57BA5DC2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13615F3F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5A4B67A4" w14:textId="77777777" w:rsidTr="00B258FE">
        <w:tc>
          <w:tcPr>
            <w:tcW w:w="3856" w:type="dxa"/>
            <w:shd w:val="clear" w:color="auto" w:fill="auto"/>
          </w:tcPr>
          <w:p w14:paraId="2DE8523D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Plaats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8CF188B" w14:textId="1671FC4A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BED510D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E56E5" w14:paraId="592F5BE5" w14:textId="77777777" w:rsidTr="00B258FE">
        <w:tc>
          <w:tcPr>
            <w:tcW w:w="3856" w:type="dxa"/>
            <w:shd w:val="clear" w:color="auto" w:fill="auto"/>
          </w:tcPr>
          <w:p w14:paraId="079D9040" w14:textId="77777777" w:rsidR="00FA371B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Datum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9D3EB9A" w14:textId="7285871E" w:rsidR="00105C19" w:rsidRPr="001E56E5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202316F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b/>
                <w:i/>
                <w:vanish/>
                <w:color w:val="3366FF"/>
                <w:spacing w:val="0"/>
                <w:sz w:val="20"/>
              </w:rPr>
            </w:pPr>
          </w:p>
        </w:tc>
      </w:tr>
      <w:tr w:rsidR="00FA371B" w:rsidRPr="001E56E5" w14:paraId="0C7DEEA1" w14:textId="77777777" w:rsidTr="00B258FE">
        <w:tc>
          <w:tcPr>
            <w:tcW w:w="3856" w:type="dxa"/>
            <w:shd w:val="clear" w:color="auto" w:fill="auto"/>
          </w:tcPr>
          <w:p w14:paraId="1CFD9271" w14:textId="3D03359D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Handtekening</w:t>
            </w:r>
            <w:r w:rsidR="00105C19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46E7B704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264F69C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36559690" w14:textId="77777777" w:rsidR="00FA371B" w:rsidRPr="001E56E5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56384192" w14:textId="42E2CAFC" w:rsidR="006F4AA0" w:rsidRDefault="006F4AA0" w:rsidP="003B0651">
      <w:pPr>
        <w:spacing w:line="240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</w:p>
    <w:p w14:paraId="7C903233" w14:textId="69DACD03" w:rsidR="00FA371B" w:rsidRDefault="00FA371B" w:rsidP="007A0054">
      <w:pPr>
        <w:spacing w:after="200" w:line="276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lang w:eastAsia="en-US"/>
        </w:rPr>
      </w:pPr>
    </w:p>
    <w:sectPr w:rsidR="00FA37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98CBB" w14:textId="77777777" w:rsidR="00895E1C" w:rsidRDefault="00895E1C" w:rsidP="00F91A8A">
      <w:pPr>
        <w:spacing w:line="240" w:lineRule="auto"/>
      </w:pPr>
      <w:r>
        <w:separator/>
      </w:r>
    </w:p>
  </w:endnote>
  <w:endnote w:type="continuationSeparator" w:id="0">
    <w:p w14:paraId="0CDC3B34" w14:textId="77777777" w:rsidR="00895E1C" w:rsidRDefault="00895E1C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E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16FD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F2471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A4A0B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5A181" w14:textId="77777777" w:rsidR="00895E1C" w:rsidRDefault="00895E1C" w:rsidP="00F91A8A">
      <w:pPr>
        <w:spacing w:line="240" w:lineRule="auto"/>
      </w:pPr>
      <w:r>
        <w:separator/>
      </w:r>
    </w:p>
  </w:footnote>
  <w:footnote w:type="continuationSeparator" w:id="0">
    <w:p w14:paraId="57876EA9" w14:textId="77777777" w:rsidR="00895E1C" w:rsidRDefault="00895E1C" w:rsidP="00F91A8A">
      <w:pPr>
        <w:spacing w:line="240" w:lineRule="auto"/>
      </w:pPr>
      <w:r>
        <w:continuationSeparator/>
      </w:r>
    </w:p>
  </w:footnote>
  <w:footnote w:id="1">
    <w:p w14:paraId="5A1CA70D" w14:textId="77777777" w:rsidR="00292B20" w:rsidRPr="001F4373" w:rsidRDefault="00292B20" w:rsidP="00FA371B">
      <w:pPr>
        <w:pStyle w:val="Voetnoottekst"/>
        <w:rPr>
          <w:sz w:val="16"/>
        </w:rPr>
      </w:pPr>
      <w:r w:rsidRPr="001F4373">
        <w:rPr>
          <w:rStyle w:val="Voetnootmarkering"/>
          <w:sz w:val="16"/>
        </w:rPr>
        <w:footnoteRef/>
      </w:r>
      <w:r w:rsidRPr="001F4373">
        <w:rPr>
          <w:sz w:val="16"/>
        </w:rPr>
        <w:t xml:space="preserve"> Voor eventuele verificatie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95A55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CA4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E3F94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44C309F"/>
    <w:multiLevelType w:val="hybridMultilevel"/>
    <w:tmpl w:val="129EB5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2E7F005D"/>
    <w:multiLevelType w:val="hybridMultilevel"/>
    <w:tmpl w:val="54D618F8"/>
    <w:lvl w:ilvl="0" w:tplc="0D48F826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44B91CFF"/>
    <w:multiLevelType w:val="multilevel"/>
    <w:tmpl w:val="20A2670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583EAC"/>
    <w:multiLevelType w:val="hybridMultilevel"/>
    <w:tmpl w:val="404ABAC0"/>
    <w:lvl w:ilvl="0" w:tplc="A782A4F8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5" w15:restartNumberingAfterBreak="0">
    <w:nsid w:val="4D101102"/>
    <w:multiLevelType w:val="hybridMultilevel"/>
    <w:tmpl w:val="63AE85F8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4E36445E"/>
    <w:multiLevelType w:val="hybridMultilevel"/>
    <w:tmpl w:val="28FA6136"/>
    <w:lvl w:ilvl="0" w:tplc="C17AEDE0">
      <w:start w:val="4"/>
      <w:numFmt w:val="bullet"/>
      <w:lvlText w:val="-"/>
      <w:lvlJc w:val="left"/>
      <w:pPr>
        <w:ind w:left="2705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7" w15:restartNumberingAfterBreak="0">
    <w:nsid w:val="53F5378D"/>
    <w:multiLevelType w:val="hybridMultilevel"/>
    <w:tmpl w:val="B93EFA1C"/>
    <w:lvl w:ilvl="0" w:tplc="FB2207CE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8" w15:restartNumberingAfterBreak="0">
    <w:nsid w:val="58B3089E"/>
    <w:multiLevelType w:val="hybridMultilevel"/>
    <w:tmpl w:val="9B4AD94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" w15:restartNumberingAfterBreak="0">
    <w:nsid w:val="63B6039E"/>
    <w:multiLevelType w:val="hybridMultilevel"/>
    <w:tmpl w:val="D59E8F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670328B7"/>
    <w:multiLevelType w:val="hybridMultilevel"/>
    <w:tmpl w:val="4A4A54D6"/>
    <w:lvl w:ilvl="0" w:tplc="D322379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C1203"/>
    <w:multiLevelType w:val="hybridMultilevel"/>
    <w:tmpl w:val="B734DB5A"/>
    <w:lvl w:ilvl="0" w:tplc="CE74DC66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" w15:restartNumberingAfterBreak="0">
    <w:nsid w:val="78CD2B1F"/>
    <w:multiLevelType w:val="multilevel"/>
    <w:tmpl w:val="1A42957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2A05F7"/>
    <w:multiLevelType w:val="hybridMultilevel"/>
    <w:tmpl w:val="CDE8C202"/>
    <w:lvl w:ilvl="0" w:tplc="6BDE8F4C">
      <w:start w:val="1"/>
      <w:numFmt w:val="lowerLetter"/>
      <w:lvlText w:val="%1.)"/>
      <w:lvlJc w:val="left"/>
      <w:pPr>
        <w:ind w:left="3065" w:hanging="360"/>
      </w:pPr>
      <w:rPr>
        <w:rFonts w:asciiTheme="minorHAnsi" w:eastAsia="Times New Roman" w:hAnsiTheme="minorHAnsi" w:cstheme="minorHAnsi"/>
      </w:rPr>
    </w:lvl>
    <w:lvl w:ilvl="1" w:tplc="04130019" w:tentative="1">
      <w:start w:val="1"/>
      <w:numFmt w:val="lowerLetter"/>
      <w:lvlText w:val="%2."/>
      <w:lvlJc w:val="left"/>
      <w:pPr>
        <w:ind w:left="3785" w:hanging="360"/>
      </w:pPr>
    </w:lvl>
    <w:lvl w:ilvl="2" w:tplc="0413001B" w:tentative="1">
      <w:start w:val="1"/>
      <w:numFmt w:val="lowerRoman"/>
      <w:lvlText w:val="%3."/>
      <w:lvlJc w:val="right"/>
      <w:pPr>
        <w:ind w:left="4505" w:hanging="180"/>
      </w:pPr>
    </w:lvl>
    <w:lvl w:ilvl="3" w:tplc="0413000F" w:tentative="1">
      <w:start w:val="1"/>
      <w:numFmt w:val="decimal"/>
      <w:lvlText w:val="%4."/>
      <w:lvlJc w:val="left"/>
      <w:pPr>
        <w:ind w:left="5225" w:hanging="360"/>
      </w:pPr>
    </w:lvl>
    <w:lvl w:ilvl="4" w:tplc="04130019" w:tentative="1">
      <w:start w:val="1"/>
      <w:numFmt w:val="lowerLetter"/>
      <w:lvlText w:val="%5."/>
      <w:lvlJc w:val="left"/>
      <w:pPr>
        <w:ind w:left="5945" w:hanging="360"/>
      </w:pPr>
    </w:lvl>
    <w:lvl w:ilvl="5" w:tplc="0413001B" w:tentative="1">
      <w:start w:val="1"/>
      <w:numFmt w:val="lowerRoman"/>
      <w:lvlText w:val="%6."/>
      <w:lvlJc w:val="right"/>
      <w:pPr>
        <w:ind w:left="6665" w:hanging="180"/>
      </w:pPr>
    </w:lvl>
    <w:lvl w:ilvl="6" w:tplc="0413000F" w:tentative="1">
      <w:start w:val="1"/>
      <w:numFmt w:val="decimal"/>
      <w:lvlText w:val="%7."/>
      <w:lvlJc w:val="left"/>
      <w:pPr>
        <w:ind w:left="7385" w:hanging="360"/>
      </w:pPr>
    </w:lvl>
    <w:lvl w:ilvl="7" w:tplc="04130019" w:tentative="1">
      <w:start w:val="1"/>
      <w:numFmt w:val="lowerLetter"/>
      <w:lvlText w:val="%8."/>
      <w:lvlJc w:val="left"/>
      <w:pPr>
        <w:ind w:left="8105" w:hanging="360"/>
      </w:pPr>
    </w:lvl>
    <w:lvl w:ilvl="8" w:tplc="0413001B" w:tentative="1">
      <w:start w:val="1"/>
      <w:numFmt w:val="lowerRoman"/>
      <w:lvlText w:val="%9."/>
      <w:lvlJc w:val="right"/>
      <w:pPr>
        <w:ind w:left="8825" w:hanging="180"/>
      </w:pPr>
    </w:lvl>
  </w:abstractNum>
  <w:num w:numId="1" w16cid:durableId="471990311">
    <w:abstractNumId w:val="0"/>
  </w:num>
  <w:num w:numId="2" w16cid:durableId="1196768202">
    <w:abstractNumId w:val="6"/>
  </w:num>
  <w:num w:numId="3" w16cid:durableId="1143231900">
    <w:abstractNumId w:val="13"/>
  </w:num>
  <w:num w:numId="4" w16cid:durableId="1818650267">
    <w:abstractNumId w:val="1"/>
  </w:num>
  <w:num w:numId="5" w16cid:durableId="149516741">
    <w:abstractNumId w:val="7"/>
  </w:num>
  <w:num w:numId="6" w16cid:durableId="1638100295">
    <w:abstractNumId w:val="8"/>
  </w:num>
  <w:num w:numId="7" w16cid:durableId="1093474461">
    <w:abstractNumId w:val="11"/>
  </w:num>
  <w:num w:numId="8" w16cid:durableId="719864277">
    <w:abstractNumId w:val="9"/>
  </w:num>
  <w:num w:numId="9" w16cid:durableId="1286547080">
    <w:abstractNumId w:val="5"/>
  </w:num>
  <w:num w:numId="10" w16cid:durableId="1756197787">
    <w:abstractNumId w:val="4"/>
  </w:num>
  <w:num w:numId="11" w16cid:durableId="1323004526">
    <w:abstractNumId w:val="2"/>
  </w:num>
  <w:num w:numId="12" w16cid:durableId="544288">
    <w:abstractNumId w:val="10"/>
  </w:num>
  <w:num w:numId="13" w16cid:durableId="1661884719">
    <w:abstractNumId w:val="3"/>
  </w:num>
  <w:num w:numId="14" w16cid:durableId="9887049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71B"/>
    <w:rsid w:val="000644AB"/>
    <w:rsid w:val="00084967"/>
    <w:rsid w:val="000E27D1"/>
    <w:rsid w:val="00105C19"/>
    <w:rsid w:val="00106096"/>
    <w:rsid w:val="00106C38"/>
    <w:rsid w:val="00125098"/>
    <w:rsid w:val="001413FF"/>
    <w:rsid w:val="00141940"/>
    <w:rsid w:val="00171326"/>
    <w:rsid w:val="00183BFF"/>
    <w:rsid w:val="00186254"/>
    <w:rsid w:val="001C293D"/>
    <w:rsid w:val="001E354C"/>
    <w:rsid w:val="001F7833"/>
    <w:rsid w:val="00204B55"/>
    <w:rsid w:val="00215B9A"/>
    <w:rsid w:val="002524A5"/>
    <w:rsid w:val="00255C91"/>
    <w:rsid w:val="00292B20"/>
    <w:rsid w:val="002A1C78"/>
    <w:rsid w:val="002A2D73"/>
    <w:rsid w:val="002B3E3C"/>
    <w:rsid w:val="002E1DED"/>
    <w:rsid w:val="002E69DA"/>
    <w:rsid w:val="0030783C"/>
    <w:rsid w:val="00323267"/>
    <w:rsid w:val="003253B8"/>
    <w:rsid w:val="0034315D"/>
    <w:rsid w:val="00360310"/>
    <w:rsid w:val="003B0651"/>
    <w:rsid w:val="003C3A50"/>
    <w:rsid w:val="003D4E2D"/>
    <w:rsid w:val="003E6EAF"/>
    <w:rsid w:val="004630AA"/>
    <w:rsid w:val="00491BA0"/>
    <w:rsid w:val="004C11B2"/>
    <w:rsid w:val="004D2C2D"/>
    <w:rsid w:val="004E2744"/>
    <w:rsid w:val="005004F1"/>
    <w:rsid w:val="005355A5"/>
    <w:rsid w:val="005874DD"/>
    <w:rsid w:val="00595978"/>
    <w:rsid w:val="005C5688"/>
    <w:rsid w:val="005D5600"/>
    <w:rsid w:val="006004DA"/>
    <w:rsid w:val="0063599E"/>
    <w:rsid w:val="00667687"/>
    <w:rsid w:val="00671D49"/>
    <w:rsid w:val="006737C9"/>
    <w:rsid w:val="00676A6C"/>
    <w:rsid w:val="0069249D"/>
    <w:rsid w:val="006949C8"/>
    <w:rsid w:val="006A6FC1"/>
    <w:rsid w:val="006F4AA0"/>
    <w:rsid w:val="007234FE"/>
    <w:rsid w:val="007473C8"/>
    <w:rsid w:val="00747D8B"/>
    <w:rsid w:val="007A0054"/>
    <w:rsid w:val="007A347C"/>
    <w:rsid w:val="007D034A"/>
    <w:rsid w:val="00815064"/>
    <w:rsid w:val="00820E8D"/>
    <w:rsid w:val="00827DF3"/>
    <w:rsid w:val="00835B33"/>
    <w:rsid w:val="00895E1C"/>
    <w:rsid w:val="009018E5"/>
    <w:rsid w:val="009435BD"/>
    <w:rsid w:val="0097547B"/>
    <w:rsid w:val="009A6897"/>
    <w:rsid w:val="009B4617"/>
    <w:rsid w:val="009B635F"/>
    <w:rsid w:val="00A03233"/>
    <w:rsid w:val="00A109D4"/>
    <w:rsid w:val="00A378C9"/>
    <w:rsid w:val="00A80237"/>
    <w:rsid w:val="00A9425F"/>
    <w:rsid w:val="00BA1B56"/>
    <w:rsid w:val="00BC321C"/>
    <w:rsid w:val="00BC50A3"/>
    <w:rsid w:val="00BF4F51"/>
    <w:rsid w:val="00C00B6A"/>
    <w:rsid w:val="00C4694D"/>
    <w:rsid w:val="00C86F8A"/>
    <w:rsid w:val="00C87A3C"/>
    <w:rsid w:val="00CC232D"/>
    <w:rsid w:val="00D13B21"/>
    <w:rsid w:val="00D6201F"/>
    <w:rsid w:val="00D72DE0"/>
    <w:rsid w:val="00DA7A87"/>
    <w:rsid w:val="00DB50FD"/>
    <w:rsid w:val="00DC12C5"/>
    <w:rsid w:val="00DE1AA4"/>
    <w:rsid w:val="00DF5D10"/>
    <w:rsid w:val="00E17095"/>
    <w:rsid w:val="00E24D15"/>
    <w:rsid w:val="00E57D7C"/>
    <w:rsid w:val="00E65700"/>
    <w:rsid w:val="00E7377F"/>
    <w:rsid w:val="00EC5D65"/>
    <w:rsid w:val="00EF3263"/>
    <w:rsid w:val="00F04798"/>
    <w:rsid w:val="00F071B0"/>
    <w:rsid w:val="00F17C89"/>
    <w:rsid w:val="00F20A9D"/>
    <w:rsid w:val="00F916D0"/>
    <w:rsid w:val="00F91A8A"/>
    <w:rsid w:val="00FA371B"/>
    <w:rsid w:val="00FB1113"/>
    <w:rsid w:val="00FB4C8D"/>
    <w:rsid w:val="00FC319D"/>
    <w:rsid w:val="00FD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F43CD"/>
  <w15:chartTrackingRefBased/>
  <w15:docId w15:val="{5F8B63BE-CE1D-4231-B0F2-3E331DCC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371B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FA371B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FA371B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Voetnoottekst">
    <w:name w:val="footnote text"/>
    <w:basedOn w:val="Standaard"/>
    <w:link w:val="VoetnoottekstChar"/>
    <w:semiHidden/>
    <w:rsid w:val="00FA371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A371B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character" w:styleId="Voetnootmarkering">
    <w:name w:val="footnote reference"/>
    <w:semiHidden/>
    <w:rsid w:val="00FA371B"/>
    <w:rPr>
      <w:vertAlign w:val="superscript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34"/>
    <w:qFormat/>
    <w:rsid w:val="002A1C78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2A1C7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customStyle="1" w:styleId="paragraph">
    <w:name w:val="paragraph"/>
    <w:basedOn w:val="Standaard"/>
    <w:rsid w:val="000644AB"/>
    <w:pPr>
      <w:spacing w:before="100" w:beforeAutospacing="1" w:after="100" w:afterAutospacing="1" w:line="240" w:lineRule="auto"/>
      <w:ind w:left="0"/>
    </w:pPr>
    <w:rPr>
      <w:rFonts w:ascii="Times New Roman" w:hAnsi="Times New Roman"/>
      <w:spacing w:val="0"/>
      <w:sz w:val="24"/>
      <w:szCs w:val="24"/>
    </w:rPr>
  </w:style>
  <w:style w:type="character" w:customStyle="1" w:styleId="normaltextrun">
    <w:name w:val="normaltextrun"/>
    <w:basedOn w:val="Standaardalinea-lettertype"/>
    <w:rsid w:val="000644AB"/>
  </w:style>
  <w:style w:type="character" w:customStyle="1" w:styleId="eop">
    <w:name w:val="eop"/>
    <w:basedOn w:val="Standaardalinea-lettertype"/>
    <w:rsid w:val="00064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f8b349-3925-43c0-afb0-a9f218744f17">
      <Terms xmlns="http://schemas.microsoft.com/office/infopath/2007/PartnerControls"/>
    </lcf76f155ced4ddcb4097134ff3c332f>
    <TaxCatchAll xmlns="968092ac-094d-4b25-8875-bf4b9d8d8c13">
      <Value>2</Value>
    </TaxCatchAll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7" ma:contentTypeDescription="Een nieuw document maken." ma:contentTypeScope="" ma:versionID="d4b194aba5473e11b6e615a55e1043ef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09debdaea602fa649bae17fd7b6a9fbb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D69B89-3BD2-4B48-B4B0-476C483D09B6}">
  <ds:schemaRefs>
    <ds:schemaRef ds:uri="http://schemas.microsoft.com/office/2006/metadata/properties"/>
    <ds:schemaRef ds:uri="http://schemas.microsoft.com/office/infopath/2007/PartnerControls"/>
    <ds:schemaRef ds:uri="f7f8b349-3925-43c0-afb0-a9f218744f17"/>
    <ds:schemaRef ds:uri="968092ac-094d-4b25-8875-bf4b9d8d8c13"/>
    <ds:schemaRef ds:uri="a0cf0202-a5c5-484a-8f56-a5c31f00845a"/>
  </ds:schemaRefs>
</ds:datastoreItem>
</file>

<file path=customXml/itemProps2.xml><?xml version="1.0" encoding="utf-8"?>
<ds:datastoreItem xmlns:ds="http://schemas.openxmlformats.org/officeDocument/2006/customXml" ds:itemID="{07E6234C-0432-4A64-B310-485912CB2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24242-1973-49F8-85E0-30B292110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579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Rijkers - Dubbeld, Sascha</cp:lastModifiedBy>
  <cp:revision>73</cp:revision>
  <dcterms:created xsi:type="dcterms:W3CDTF">2023-10-06T09:11:00Z</dcterms:created>
  <dcterms:modified xsi:type="dcterms:W3CDTF">2023-11-03T10:32:00Z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5089200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h2344027f68a4e9eb4a04d2b019ff848">
    <vt:lpwstr>JUR|c13dae60-aece-4cd4-a722-d80de7d0f43c</vt:lpwstr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